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BellSoft Java 17.0.7 on Linux -->
    <w:p>
      <w:pPr>
        <w:spacing w:before="0" w:after="0" w:line="408"/>
        <w:ind w:left="120"/>
        <w:jc w:val="center"/>
      </w:pPr>
      <w:bookmarkStart w:name="block-58155871" w:id="0"/>
      <w:r>
        <w:rPr>
          <w:rFonts w:ascii="Times New Roman" w:hAnsi="Times New Roman"/>
          <w:b/>
          <w:i w:val="false"/>
          <w:color w:val="000000"/>
          <w:sz w:val="28"/>
        </w:rPr>
        <w:t>МИНИСТЕРСТВО ПРОСВЕЩЕНИЯ РОССИЙСКОЙ ФЕДЕРАЦИИ</w:t>
      </w:r>
    </w:p>
    <w:p>
      <w:pPr>
        <w:spacing w:before="0" w:after="0" w:line="408"/>
        <w:ind w:left="120"/>
        <w:jc w:val="center"/>
      </w:pPr>
      <w:bookmarkStart w:name="ca8d2e90-56c6-4227-b989-cf591d15a380" w:id="1"/>
      <w:r>
        <w:rPr>
          <w:rFonts w:ascii="Times New Roman" w:hAnsi="Times New Roman"/>
          <w:b/>
          <w:i w:val="false"/>
          <w:color w:val="000000"/>
          <w:sz w:val="28"/>
        </w:rPr>
        <w:t>Министерство образования и науки Республики Татарстан</w:t>
      </w:r>
      <w:bookmarkEnd w:id="1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</w:p>
    <w:p>
      <w:pPr>
        <w:spacing w:before="0" w:after="0" w:line="408"/>
        <w:ind w:left="120"/>
        <w:jc w:val="center"/>
      </w:pPr>
      <w:bookmarkStart w:name="e2678aaf-ecf3-4703-966c-c57be95f5541" w:id="2"/>
      <w:r>
        <w:rPr>
          <w:rFonts w:ascii="Times New Roman" w:hAnsi="Times New Roman"/>
          <w:b/>
          <w:i w:val="false"/>
          <w:color w:val="000000"/>
          <w:sz w:val="28"/>
        </w:rPr>
        <w:t>Исполнительный комитет Сармановского муниципального района</w:t>
      </w:r>
      <w:bookmarkEnd w:id="2"/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МБОУ "Джалильская СОШ №1"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tbl>
      <w:tblPr>
        <w:tblStyle w:val="a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14"/>
        <w:gridCol w:w="3115"/>
        <w:gridCol w:w="3115"/>
      </w:tblGrid>
      <w:tr w:rsidRPr="00E2220E" w:rsidR="00C53FFE" w:rsidTr="000D4161" w14:paraId="26A8C608" w14:textId="77777777">
        <w:tc>
          <w:tcPr>
            <w:tcW w:w="3114" w:type="dxa"/>
          </w:tcPr>
          <w:p w:rsidRPr="0040209D" w:rsidR="00C53FFE" w:rsidP="000D4161" w:rsidRDefault="00C53FFE" w14:paraId="1C4917E0" w14:textId="77777777">
            <w:pPr>
              <w:autoSpaceDE w:val="false"/>
              <w:autoSpaceDN w:val="false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Pr="008944ED" w:rsidR="004E6975" w:rsidP="004E6975" w:rsidRDefault="004E6975" w14:paraId="4692BCC6" w14:textId="460389BA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на заседании школьного методического объединения МБОУ "Джалильская СОШ №1"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0660D585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4BEBFDC6" w14:textId="5F4E5880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Яббарова Г.М.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736015" w14:textId="6E67492A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25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2025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5EFBAE4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Pr="0040209D" w:rsidR="00C53FFE" w:rsidP="000D4161" w:rsidRDefault="00C53FFE" w14:paraId="785AC6EA" w14:textId="7777777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Pr="008944ED" w:rsidR="004E6975" w:rsidP="004E6975" w:rsidRDefault="004E6975" w14:paraId="5A426C1A" w14:textId="616ED2BB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413A0D31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6B18F248" w14:textId="5EF4DBA4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Гарайшина Л.Т.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139A0F" w14:textId="0F5E1330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25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2025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6E0A703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P="000E6D86" w:rsidRDefault="000E6D86" w14:paraId="62B4B5BD" w14:textId="0770E67C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Pr="008944ED" w:rsidR="000E6D86" w:rsidP="000E6D86" w:rsidRDefault="008610C7" w14:paraId="6422558D" w14:textId="727F7A8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0E6D86" w:rsidP="000E6D86" w:rsidRDefault="000E6D86" w14:paraId="0BDDA521" w14:textId="247CC06E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86502D" w:rsidP="0086502D" w:rsidRDefault="0086502D" w14:paraId="003A1438" w14:textId="3639A1FA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Латифуллина Г.Ф.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0E6D86" w:rsidP="000E6D86" w:rsidRDefault="008944ED" w14:paraId="5114A36D" w14:textId="100F0751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25</w:t>
            </w:r>
            <w:proofErr w:type="spellStart"/>
            <w:r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2025</w:t>
            </w:r>
            <w:proofErr w:type="spell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2EA90EC7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РАБОЧАЯ ПРОГРАММА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(</w:t>
      </w:r>
      <w:r>
        <w:rPr>
          <w:rFonts w:ascii="Times New Roman" w:hAnsi="Times New Roman"/>
          <w:b w:val="false"/>
          <w:i w:val="false"/>
          <w:color w:val="000000"/>
          <w:sz w:val="28"/>
        </w:rPr>
        <w:t>ID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7446808)</w:t>
      </w:r>
    </w:p>
    <w:p>
      <w:pPr>
        <w:spacing w:before="0" w:after="0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учебного предмета «Труд (технология)»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для обучающихся 1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–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4 классов </w:t>
      </w: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  <w:bookmarkStart w:name="508ac55b-44c9-400c-838c-9af63dfa3fb2" w:id="3"/>
      <w:r>
        <w:rPr>
          <w:rFonts w:ascii="Times New Roman" w:hAnsi="Times New Roman"/>
          <w:b/>
          <w:i w:val="false"/>
          <w:color w:val="000000"/>
          <w:sz w:val="28"/>
        </w:rPr>
        <w:t>пгт. Джалиль,</w:t>
      </w:r>
      <w:bookmarkEnd w:id="3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bookmarkStart w:name="d20e1ab1-8771-4456-8e22-9864249693d4" w:id="4"/>
      <w:r>
        <w:rPr>
          <w:rFonts w:ascii="Times New Roman" w:hAnsi="Times New Roman"/>
          <w:b/>
          <w:i w:val="false"/>
          <w:color w:val="000000"/>
          <w:sz w:val="28"/>
        </w:rPr>
        <w:t>2025</w:t>
      </w:r>
      <w:bookmarkEnd w:id="4"/>
    </w:p>
    <w:p>
      <w:pPr>
        <w:spacing w:before="0" w:after="0"/>
        <w:ind w:left="120"/>
        <w:jc w:val="left"/>
      </w:pPr>
    </w:p>
    <w:bookmarkStart w:name="block-58155871" w:id="5"/>
    <w:p>
      <w:pPr>
        <w:sectPr>
          <w:pgSz w:w="11906" w:h="16383" w:orient="portrait"/>
        </w:sectPr>
      </w:pPr>
    </w:p>
    <w:bookmarkEnd w:id="5"/>
    <w:bookmarkEnd w:id="0"/>
    <w:bookmarkStart w:name="block-58155873" w:id="6"/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Федеральная рабочая программа по учебному предмету «Труд (технология)» (предметная область «Технология») (далее соответственно – программа по труду (технологии), труд (технология) включает пояснительную записку, содержание обучения, планируемые результаты освоения программы труду (технологии), тематическое планирование, поурочное планирование.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Пояснительная записка отражает общие цели и задачи изучения учебного предмета, место в структуре учебного плана, а также подходы к отбору содержания и планируемым результатам.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 и регулятивных), которые возможно формировать средствами технологии с учетом возрастных особенностей обучающихся на уровне начального общего образования.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Планируемые результаты освоения программы по труду (технологии)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>
      <w:pPr>
        <w:spacing w:before="0" w:after="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ПОЯСНИТЕЛЬНАЯ ЗАПИСКА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Программа по труду (технологии)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рабочей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программе воспитания.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приобретение практических умений, необходимых для разумной организации собственной жизни,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Программа по труду (технологии) направлена на решение системы задач: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общих представлений о технологической культуре и организации трудовой деятельности как важной части общей культуры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основ чертежно-графической грамотности, умения работать с простейшей технологической документацией (рисунок, чертеж, эскиз, схема);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познавательных психических процессов и приемов умственной деятельности в ходе выполнения практических заданий;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гибкости и вариативности мышления, способностей к конструкторской и к изобретательской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воспитание уважительного отношения к труду, людям труда, культурным традициям, понимания ценности предшествующих культур, отраженных в материальном мире;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воспитание готовности участия в трудовых делах школьного коллектива;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труд, технологии, профессии и производства;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конструирование и моделирование: работа с конструктором (с учетом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учетом возможностей материально-технической базы образовательной организации);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ИКТ (с учетом возможностей материально-технической базы образовательной организации).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программе по труду (технологии) осуществляется реализация межпредметных связей с учебными предметами: «Математика» (моделирование, выполнение расчетов,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Общее число часов, рекомендованных для изучения труда (технологии), – 135 часов: в 1 классе – 33 часа (1 час в неделю), во 2 классе – 34 часа (1 час в неделю), в 3 классе –- 34 часа (1 час в неделю), в 4 классе – 34 часа (1 час в неделю).</w:t>
      </w:r>
    </w:p>
    <w:bookmarkStart w:name="block-58155873" w:id="7"/>
    <w:p>
      <w:pPr>
        <w:sectPr>
          <w:pgSz w:w="11906" w:h="16383" w:orient="portrait"/>
        </w:sectPr>
      </w:pPr>
    </w:p>
    <w:bookmarkEnd w:id="7"/>
    <w:bookmarkEnd w:id="6"/>
    <w:bookmarkStart w:name="block-58155872" w:id="8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СОДЕРЖАНИЕ УЧЕБНОГО ПРЕДМЕТА</w:t>
      </w:r>
    </w:p>
    <w:p>
      <w:pPr>
        <w:spacing w:before="0" w:after="0" w:line="264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 КЛАСС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Технологии, профессии и производства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Природное и техническое окружение человека.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Традиции и праздники народов России, ремесла, обычаи.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Технологии ручной обработки материалов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использованием рисунков, графических инструкций, простейших схем. Чтение условных графических изображений (знание операций, способов и приемов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другие. Приемы и правила аккуратной работы с клеем. Отделка изделия или его деталей (окрашивание, вышивка, аппликация и другие).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Пластические массы, их виды (пластилин, пластика и другие). Приемы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Наиболее распространенные виды бумаги, их общие свойства. Простейшие способы обработки бумаги различных видов: сгибание и складывание, сминание, обрывание, склеивание и другие. Резание бумаги ножницами. Правила безопасного использования ножниц.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природных материалов (плоские – листья и объемные – орехи, шишки, семена, ветки). Приемы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дополнительных отделочных материалов.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Конструирование и моделирование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Простые и объемные конструкции из разных материалов (пластические массы, бумага, текстиль и другие)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ИКТ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Демонстрация учителем подготовленных материалов на информационных носителях.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Информация. Виды информации.</w:t>
      </w:r>
    </w:p>
    <w:p>
      <w:pPr>
        <w:spacing w:before="0" w:after="0" w:line="252"/>
        <w:ind w:left="120"/>
        <w:jc w:val="both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УНИВЕРСАЛЬНЫЕ УЧЕБНЫЕ ДЕЙСТВИЯ (ПРОПЕДЕВТИЧЕСКИЙ УРОВЕНЬ)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труда (технологии)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и исследовательские действия: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терминах, используемых в технологии (в пределах изученного);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и использовать предложенную инструкцию (устную, графическую);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отдельные изделия (конструкции), находить сходство и различия в их устройстве.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информацию (представленную в объяснении учителя или в учебнике), использовать ее в работе;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Общение: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 человека;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несложные высказывания, сообщения в устной форме (по содержанию изученных тем).</w:t>
      </w: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 и самоконтроль: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и удерживать в процессе деятельности предложенную учебную задачу;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действовать по плану, предложенному учителем, работать с использованием графических инструкций учебника, принимать участие в коллективном построении простого плана действий;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организовывать свою деятельность: производить подготовку к уроку рабочего места, поддерживать на нем порядок в течение урока, производить необходимую уборку по окончании работы;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несложные действия контроля и оценки по предложенным критериям.</w:t>
      </w: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положительное отношение к включению в совместную работу, к простым видам сотрудничества;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>
      <w:pPr>
        <w:spacing w:before="0" w:after="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 КЛАСС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Технологии, профессии и производства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учетом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Традиции и современность. Новая жизнь древних профессий. Совершенствование их технологических процессов. Мир профессий. Мастера и их профессии, правила мастера. Культурные традиции. Техника на службе человеку.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Технологии ручной обработки материалов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другие),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условных графических изображений: рисунок, простейший чертеж, эскиз, схема. Чертежные инструменты – линейка (угольник, циркуль). Их функциональное назначение, конструкция. Приемы безопасной работы колющими инструментами (циркуль).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использованием простейших чертежей, эскизов.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(биговка). Подвижное соединение деталей на проволоку, толстую нитку.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ее варианты (перевивы, наборы) и (или) строчка косого стежка и ее варианты (крестик, стебельчатая, елочка).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дополнительных материалов (например, проволока, пряжа, бусины и другие).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Конструирование и моделирование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ИКТ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Демонстрация учителем подготовленных материалов на информационных носителях.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Поиск информации. Интернет как источник информации.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УНИВЕРСАЛЬНЫЕ УЧЕБНЫЕ ДЕЙСТВИЯ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труда (технологии)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и исследовательские действия: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терминах, используемых в технологии (в пределах изученного);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работу в соответствии с образцом, устной или письменной инструкцией;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действия анализа и синтеза, сравнения, группировки с учетом указанных критериев;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строить рассуждения, проводить умозаключения, проверять их в практической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работе;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воспроизводить порядок действий при решении учебной (практической) задачи;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решение простых задач в умственной и материализованной формах.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получать информацию из учебника и других дидактических материалов, использовать ее в работе;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анализировать знаково-символическую информацию (чертеж, эскиз, рисунок, схема) и строить работу в соответствии с ней.</w:t>
      </w: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Общение: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правила участия в учебном диалоге: задавать вопросы, дополнять ответы других обучающихся, высказывать свое мнение, отвечать на вопросы, проявлять уважительное отношение к одноклассникам, внимание к мнению другого человека;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 и самоконтроль: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принимать учебную задачу;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организовывать свою деятельность;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предлагаемый план действий, действовать по плану;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прогнозировать необходимые действия для получения практического результата, планировать работу;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действия контроля и оценки;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советы, оценку учителя и других обучающихся, стараться учитывать их в работе.</w:t>
      </w: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элементарную совместную деятельность в процессе изготовления изделий, осуществлять взаимопомощь;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>
      <w:pPr>
        <w:spacing w:before="0" w:after="0" w:line="252"/>
        <w:ind w:left="120"/>
        <w:jc w:val="both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3 КЛАСС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Технологии, профессии и производства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Мир профессий. Современные производства и профессии, связанные с обработкой материалов, аналогичных используемым на уроках труда (технологии).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жесткость конструкции (трубчатые сооружения, треугольник как устойчивая геометрическая форма и другие).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Бережное и внимательное отношение к природе как источнику сырьевых ресурсов и идей для технологий будущего.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подчиненный).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Технологии ручной обработки материалов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Инструменты и приспособления (циркуль, угольник, канцелярский нож, шило и другие), знание приемов их рационального и безопасного использования.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объемных изделий из разверток. Преобразование разверток несложных форм.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развертки изделия. Разметка деталей с использованием простейших чертежей, эскизов. Решение задач на внесение необходимых дополнений и изменений в схему, чертеж, эскиз. Выполнение измерений, расчетов, несложных построений.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Выполнение рицовки на картоне с помощью канцелярского ножа, выполнение отверстий шилом.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дополнительных материалов. Комбинирование разных материалов в одном изделии.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Конструирование и моделирование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Конструирование и моделирование изделий из различных материалов, в том числе с использованием конструктора,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конструктора, их использование в изделиях, жесткость и устойчивость конструкции.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учетом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трехмерной конструкции в развертку (и наоборот).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ИКТ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DVD). Работа с текстовым редактором Microsoft Word или другим.</w:t>
      </w: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УНИВЕРСАЛЬНЫЕ УЧЕБНЫЕ ДЕЙСТВИЯ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труда (технологии)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и исследовательские действия: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анализ предложенных образцов с выделением существенных и несущественных признаков;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способы доработки конструкций с учетом предложенных условий;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читать и воспроизводить простой чертеж (эскиз) развертки изделия;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восстанавливать нарушенную последовательность выполнения изделия.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анализировать и использовать знаково-символические средства представления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информации для создания моделей и макетов изучаемых объектов;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 основе анализа информации производить выбор наиболее эффективных способов работы;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поиск необходимой информации для выполнения учебных заданий с использованием учебной литературы;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средства информационно-коммуникационных технологий для решения учебных и практических задач, в том числе Интернет, под руководством учителя.</w:t>
      </w: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Общение: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монологическое высказывание, владеть диалогической формой коммуникации;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рассуждения в форме связи простых суждений об объекте, его строении, свойствах и способах создания;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описывать предметы рукотворного мира, оценивать их достоинства;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собственное мнение, аргументировать выбор вариантов и способов выполнения задания.</w:t>
      </w: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 и самоконтроль: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и сохранять учебную задачу, осуществлять поиск средств для ее решения;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действия контроля и оценки, выявлять ошибки и недочеты по результатам работы, устанавливать их причины и искать способы устранения;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волевую саморегуляцию при выполнении задания.</w:t>
      </w: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себе партнеров по совместной деятельности не только по симпатии, но и по деловым качествам;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роли лидера, подчиненного, соблюдать равноправие и дружелюбие;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взаимопомощь, проявлять ответственность при выполнении своей части работы.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4 КЛАСС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Технологии, профессии и производства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определенными заданными свойствами в различных отраслях и профессиях. Нефть как универсальное сырье. Материалы, получаемые из нефти (пластик, стеклоткань, пенопласт и другие).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профессий. Профессии, связанные с опасностями (пожарные, космонавты, химики и другие).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ее защиты.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учетом традиционных правил и современных технологий (лепка, вязание, шитье, вышивка и другие).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>
      <w:pPr>
        <w:spacing w:before="0" w:after="0" w:line="26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Технологии ручной обработки материалов</w:t>
      </w:r>
    </w:p>
    <w:p>
      <w:pPr>
        <w:spacing w:before="0" w:after="0" w:line="26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>
      <w:pPr>
        <w:spacing w:before="0" w:after="0" w:line="26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(измененными) требованиями к изделию.</w:t>
      </w:r>
    </w:p>
    <w:p>
      <w:pPr>
        <w:spacing w:before="0" w:after="0" w:line="26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>
      <w:pPr>
        <w:spacing w:before="0" w:after="0" w:line="26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Совершенствование умений выполнять разные способы разметки с помощью чертежных инструментов. Освоение доступных художественных техник.</w:t>
      </w:r>
    </w:p>
    <w:p>
      <w:pPr>
        <w:spacing w:before="0" w:after="0" w:line="26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Технология обработки текстильных материалов. Обобщенное представление о видах тканей (натуральные, искусственные, синтетические), их свойствах и областях использования. Дизайн одежды в зависимости от ее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ее варианты («тамбур» и другие), ее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>
      <w:pPr>
        <w:spacing w:before="0" w:after="0" w:line="26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>
      <w:pPr>
        <w:spacing w:before="0" w:after="0" w:line="26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Комбинированное использование разных материалов.</w:t>
      </w:r>
    </w:p>
    <w:p>
      <w:pPr>
        <w:spacing w:before="0" w:after="0" w:line="26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Конструирование и моделирование</w:t>
      </w:r>
    </w:p>
    <w:p>
      <w:pPr>
        <w:spacing w:before="0" w:after="0" w:line="26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Современные требования к техническим устройствам (экологичность, безопасность, эргономичность и другие).</w:t>
      </w:r>
    </w:p>
    <w:p>
      <w:pPr>
        <w:spacing w:before="0" w:after="0" w:line="26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Конструирование и моделирование изделий из различных материалов, в том числе конструктора,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ИКТ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Работа с доступной информацией в Интернете и на цифровых носителях информации.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Электронные и медиаресурсы в художественно-конструкторской, проектной, предметной преобразующей деятельности. Работа с подготовленными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другие. Создание презентаций в программе PowerPoint или другой.</w:t>
      </w:r>
    </w:p>
    <w:p>
      <w:pPr>
        <w:spacing w:before="0" w:after="0" w:line="252"/>
        <w:ind w:left="120"/>
        <w:jc w:val="both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УНИВЕРСАЛЬНЫЕ УЧЕБНЫЕ ДЕЙСТВИЯ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труда (технологии)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>
      <w:pPr>
        <w:spacing w:before="0" w:after="0" w:line="252"/>
        <w:ind w:left="120"/>
        <w:jc w:val="both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и исследовательские действия: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конструкции предложенных образцов изделий;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простые задачи на преобразование конструкции;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работу в соответствии с инструкцией (устной или письменной);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действия анализа и синтеза, сравнения, классификации предметов (изделий) с учетом данных критериев;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необходимую для выполнения работы информацию, пользуясь различными источниками, анализировать ее и отбирать в соответствии с решаемой задачей;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 основе анализа информации производить выбор наиболее эффективных способов работы;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поиск дополнительной информации по тематике творческих и проектных работ;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рисунки из ресурса компьютера в оформлении изделий и другие;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средства ИКТ для решения учебных и практических задач, в том числе Интернет, под руководством учителя.</w:t>
      </w: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Общение: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описывать факты из истории развития ремесел в России, высказывать свое отношение к предметам декоративно-прикладного искусства разных народов Российской Федерации;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тексты-рассуждения: раскрывать последовательность операций при работе с разными материалами;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 и самоконтроль: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принимать учебную задачу, самостоятельно определять цели учебно-познавательной деятельности;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планировать практическую работу в соответствии с поставленной целью и выполнять ее в соответствии с планом;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волевую саморегуляцию при выполнении задания.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организовывать под руководством учителя совместную работу в группе: распределять роли, выполнять функции руководителя или подчиненного, осуществлять продуктивное сотрудничество, взаимопомощь;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bookmarkStart w:name="block-58155872" w:id="9"/>
    <w:p>
      <w:pPr>
        <w:sectPr>
          <w:pgSz w:w="11906" w:h="16383" w:orient="portrait"/>
        </w:sectPr>
      </w:pPr>
    </w:p>
    <w:bookmarkEnd w:id="9"/>
    <w:bookmarkEnd w:id="8"/>
    <w:bookmarkStart w:name="block-58155874" w:id="10"/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ПЛАНИРУЕМЫЕ РЕЗУЛЬТАТЫ ОСВОЕНИЯ ПРОГРАММЫ ПО ТЕХНОЛОГИИ НА УРОВНЕ НАЧАЛЬНОГО ОБЩЕГО ОБРАЗОВАНИЯ</w:t>
      </w:r>
    </w:p>
    <w:p>
      <w:pPr>
        <w:spacing w:before="0" w:after="0"/>
        <w:ind w:left="120"/>
        <w:jc w:val="both"/>
      </w:pPr>
      <w:bookmarkStart w:name="_Toc143620888" w:id="11"/>
      <w:bookmarkEnd w:id="11"/>
    </w:p>
    <w:p>
      <w:pPr>
        <w:spacing w:before="0" w:after="0" w:line="168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ЛИЧНОСТНЫЕ РЕЗУЛЬТАТЫ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результате изучения труда (технологии) на уровне начального общего образования у обучающегося будут сформированы следующие личностные результаты: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понимание культурно-исторической ценности традиций, отраженных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проявление устойчивых волевых качеств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 вступать в сотрудничество с другими людьми с учетом этики общения, проявление уважения и доброжелательности.</w:t>
      </w:r>
    </w:p>
    <w:p>
      <w:pPr>
        <w:spacing w:before="0" w:after="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МЕТАПРЕДМЕТНЫЕ РЕЗУЛЬТАТЫ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и исследовательские действия: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анализ объектов и изделий с выделением существенных и несущественных признаков;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группы объектов (изделий), выделять в них общее и различия;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обобщения (технико-технологического и декоративно-художественного характера) по изучаемой тематике;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схемы, модели и простейшие чертежи в собственной практической творческой деятельности;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поиск необходимой для выполнения работы информации в учебнике и других доступных источниках, анализировать ее и отбирать в соответствии с решаемой задачей;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ее использования для решения конкретных учебных задач;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следовать при выполнении работы инструкциям учителя или представленным в других информационных источниках.</w:t>
      </w: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Общение: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тексты-описания на основе рассматривания изделий декоративно-прикладного искусства народов России;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последовательность совершаемых действий при создании изделия.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 и самоконтроль: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правила безопасности труда при выполнении работы;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планировать работу, соотносить свои действия с поставленной целью;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действия контроля и оценки, вносить необходимые коррективы в действие после его завершения на основе его оценки и учета характера сделанных ошибок;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волевую саморегуляцию при выполнении работы.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подчиненного, осуществлять продуктивное сотрудничество;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i w:val="false"/>
          <w:color w:val="000000"/>
          <w:sz w:val="28"/>
        </w:rPr>
        <w:t>1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организовывать свой труд: своевременно подготавливать и убирать рабочее место, поддерживать порядок на нем в процессе труда;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правила безопасной работы ножницами, иглой и аккуратной работы с клеем;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сминание, резание, лепка и другие), выполнять доступные технологические приемы ручной обработки материалов при изготовлении изделий;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разметку деталей сгибанием, по шаблону, «на глаз», «от руки», выделение деталей способами обрывания, вырезания и другими, сборку изделий с помощью клея, ниток и других;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оформлять изделия строчкой прямого стежка;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задания с использованием подготовленного плана;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материалы и инструменты по их назначению;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выполнять последовательность изготовления несложных изделий: разметка, резание, сборка, отделка;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качественно выполнять операции и приемы по изготовлению несложных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сминанием, лепкой и другими способами, собирать изделия с помощью клея, пластических масс и других, эстетично и аккуратно выполнять отделку раскрашиванием, аппликацией, строчкой прямого стежка;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для сушки плоских изделий пресс;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 помощью учителя выполнять практическую работу и осуществлять самоконтроль с использованием инструкционной карты, образца, шаблона;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разборные и неразборные конструкции несложных изделий;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элементарное сотрудничество, участвовать в коллективных работах под руководством учителя;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несложные коллективные работы проектного характера;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профессии, связанные с изучаемыми материалами и производствами, их социальное значение.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во </w:t>
      </w:r>
      <w:r>
        <w:rPr>
          <w:rFonts w:ascii="Times New Roman" w:hAnsi="Times New Roman"/>
          <w:b/>
          <w:i w:val="false"/>
          <w:color w:val="000000"/>
          <w:sz w:val="28"/>
        </w:rPr>
        <w:t>2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смысл понятий «инструкционная» («технологическая») карта, «чертеж», «эскиз», «линии чертежа», «развертка»,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задания по самостоятельно составленному плану;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подготавливать рабочее место в соответствии с видом деятельности, поддерживать порядок во время работы, убирать рабочее место;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задание (образец) по предложенным вопросам, памятке или инструкции, самостоятельно выполнять доступные задания с использованием инструкционной (технологической) карты;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экономную разметку прямоугольника (от двух прямых углов и одного прямого угла) с помощью чертежных инструментов (линейки, угольника) с использованием простейшего чертежа (эскиза), чертить окружность с помощью циркуля;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биговку;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оформлять изделия и соединять детали освоенными ручными строчками;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смысл понятия «развертка» (трехмерного предмета), соотносить объемную конструкцию с изображениями ее развертки;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отличать макет от модели, строить трехмерный макет из готовой развертки;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конструировать и моделировать изделия из различных материалов по модели, простейшему чертежу или эскизу;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несложные конструкторско-технологические задачи;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работу в малых группах, осуществлять сотрудничество;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профессии людей, работающих в сфере обслуживания.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i w:val="false"/>
          <w:color w:val="000000"/>
          <w:sz w:val="28"/>
        </w:rPr>
        <w:t>3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смысл понятий «чертеж развертки», «канцелярский нож», «шило», «искусственный материал»;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узнавать и называть по характерным особенностям образцов или по описанию изученные и распространенные в крае ремесла;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описывать свойства наиболее распространенных изучаемых искусственных и синтетических материалов (бумага, металлы, текстиль и другие);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читать чертеж развертки и выполнять разметку разверток с помощью чертежных инструментов (линейка, угольник, циркуль);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узнавать и называть линии чертежа (осевая и центровая);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безопасно пользоваться канцелярским ножом, шилом;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рицовку;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соединение деталей и отделку изделия освоенными ручными строчками;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конструировать и моделировать изделия из разных материалов и с использованием конструктора по заданным техническим, технологическим и декоративно-художественным условиям;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изменять конструкцию изделия по заданным условиям;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способ соединения и соединительный материал в зависимости от требований конструкции;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несколько видов информационных технологий и соответствующих способов передачи информации (из опыта обучающихся);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назначение основных устройств персонального компьютера для ввода, вывода и обработки информации;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основные правила безопасной работы на компьютере;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возможности компьютера и ИКТ для поиска необходимой информации при выполнении обучающих, творческих и проектных заданий;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проектные задания в соответствии с содержанием изученного материала на основе полученных знаний и умений;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профессии, связанные с изучаемыми материалами и производствами, их социальное значение.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i w:val="false"/>
          <w:color w:val="000000"/>
          <w:sz w:val="28"/>
        </w:rPr>
        <w:t>4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организовывать рабочее место в зависимости от вида работы, осуществлять планирование трудового процесса на основе анализа задания;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планировать и выполнять практическое задание (практическую работу) с использованием инструкционной (технологической) карты или творческого замысла, при необходимости вносить коррективы в выполняемые действия;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более сложные виды работ и приемы обработки различных материалов (например, плетение, шитье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символические действия моделирования, понимать и создавать простейшие виды технической документации (чертеж развертки, эскиз, технический рисунок, схему) и выполнять по ней работу;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простейшие художественно-конструкторские задачи по созданию изделий с заданной функцией на основе усвоенных правил дизайна;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работать с доступной информацией, работать в программах текстового редактора Word, PowerPoint;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>
      <w:pPr>
        <w:spacing w:before="0" w:after="0"/>
        <w:ind w:left="120"/>
        <w:jc w:val="left"/>
      </w:pPr>
    </w:p>
    <w:bookmarkStart w:name="block-58155874" w:id="12"/>
    <w:p>
      <w:pPr>
        <w:sectPr>
          <w:pgSz w:w="11906" w:h="16383" w:orient="portrait"/>
        </w:sectPr>
      </w:pPr>
    </w:p>
    <w:bookmarkEnd w:id="12"/>
    <w:bookmarkEnd w:id="10"/>
    <w:bookmarkStart w:name="block-58155870" w:id="13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60"/>
        <w:gridCol w:w="2480"/>
        <w:gridCol w:w="1221"/>
        <w:gridCol w:w="2224"/>
        <w:gridCol w:w="2363"/>
        <w:gridCol w:w="1681"/>
        <w:gridCol w:w="2865"/>
      </w:tblGrid>
      <w:tr>
        <w:trPr>
          <w:trHeight w:val="300" w:hRule="atLeast"/>
          <w:trHeight w:val="144" w:hRule="atLeast"/>
        </w:trPr>
        <w:tc>
          <w:tcPr>
            <w:tcW w:w="53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72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7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00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Технологии, профессии и производства</w:t>
            </w:r>
          </w:p>
        </w:tc>
      </w:tr>
      <w:tr>
        <w:trPr>
          <w:trHeight w:val="2715" w:hRule="atLeast"/>
          <w:trHeight w:val="144" w:hRule="atLeast"/>
        </w:trPr>
        <w:tc>
          <w:tcPr>
            <w:tcW w:w="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Природное и техническое окружение человека. Мир профессий. Профессии, связанные с изучаемыми материалами и производствами</w:t>
            </w:r>
          </w:p>
        </w:tc>
        <w:tc>
          <w:tcPr>
            <w:tcW w:w="8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3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Технологии ручной обработки материалов. Конструирование и моделирование</w:t>
            </w:r>
          </w:p>
        </w:tc>
      </w:tr>
      <w:tr>
        <w:trPr>
          <w:trHeight w:val="2445" w:hRule="atLeast"/>
          <w:trHeight w:val="144" w:hRule="atLeast"/>
        </w:trPr>
        <w:tc>
          <w:tcPr>
            <w:tcW w:w="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Природные материалы. Свойства. Технологии обработки. Способы соединения природных материалов</w:t>
            </w:r>
          </w:p>
        </w:tc>
        <w:tc>
          <w:tcPr>
            <w:tcW w:w="8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Композиция в художественно-декоративных изделиях</w:t>
            </w:r>
          </w:p>
        </w:tc>
        <w:tc>
          <w:tcPr>
            <w:tcW w:w="8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5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955" w:hRule="atLeast"/>
          <w:trHeight w:val="144" w:hRule="atLeast"/>
        </w:trPr>
        <w:tc>
          <w:tcPr>
            <w:tcW w:w="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Пластические массы. Свойства. Технология обработки. Получение различных форм деталей изделия из пластилина. Мир профессий</w:t>
            </w:r>
          </w:p>
        </w:tc>
        <w:tc>
          <w:tcPr>
            <w:tcW w:w="8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Бумага. Ее основные свойства. Виды бумаги. Мир профессий</w:t>
            </w:r>
          </w:p>
        </w:tc>
        <w:tc>
          <w:tcPr>
            <w:tcW w:w="8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Картон. Его основные свойства. Виды картона.</w:t>
            </w:r>
          </w:p>
        </w:tc>
        <w:tc>
          <w:tcPr>
            <w:tcW w:w="8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Сгибание и складывание бумаги</w:t>
            </w:r>
          </w:p>
        </w:tc>
        <w:tc>
          <w:tcPr>
            <w:tcW w:w="8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Ножницы – режущий инструмент. Резание бумаги и тонкого картона ножницами. Понятие «конструкция». Мир профессий</w:t>
            </w:r>
          </w:p>
        </w:tc>
        <w:tc>
          <w:tcPr>
            <w:tcW w:w="8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2.8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Шаблон – приспособление. Разметка бумажных деталей по шаблону</w:t>
            </w:r>
          </w:p>
        </w:tc>
        <w:tc>
          <w:tcPr>
            <w:tcW w:w="8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5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2.9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представление о тканях и нитках. Мир профессий</w:t>
            </w:r>
          </w:p>
        </w:tc>
        <w:tc>
          <w:tcPr>
            <w:tcW w:w="8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2.10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Швейные иглы и приспособления</w:t>
            </w:r>
          </w:p>
        </w:tc>
        <w:tc>
          <w:tcPr>
            <w:tcW w:w="8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2.11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Варианты строчки прямого стежка (перевивы). Вышивка</w:t>
            </w:r>
          </w:p>
        </w:tc>
        <w:tc>
          <w:tcPr>
            <w:tcW w:w="8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2.12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Выставка работ. Итоговое занятие</w:t>
            </w:r>
          </w:p>
        </w:tc>
        <w:tc>
          <w:tcPr>
            <w:tcW w:w="8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3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33 </w:t>
            </w:r>
          </w:p>
        </w:tc>
        <w:tc>
          <w:tcPr>
            <w:tcW w:w="15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53"/>
        <w:gridCol w:w="2560"/>
        <w:gridCol w:w="1208"/>
        <w:gridCol w:w="2208"/>
        <w:gridCol w:w="2348"/>
        <w:gridCol w:w="1668"/>
        <w:gridCol w:w="2849"/>
      </w:tblGrid>
      <w:tr>
        <w:trPr>
          <w:trHeight w:val="300" w:hRule="atLeast"/>
          <w:trHeight w:val="144" w:hRule="atLeast"/>
        </w:trPr>
        <w:tc>
          <w:tcPr>
            <w:tcW w:w="52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81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6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9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Технологии, профессии и производства.</w:t>
            </w:r>
          </w:p>
        </w:tc>
      </w:tr>
      <w:tr>
        <w:trPr>
          <w:trHeight w:val="3510" w:hRule="atLeast"/>
          <w:trHeight w:val="144" w:hRule="atLeast"/>
        </w:trPr>
        <w:tc>
          <w:tcPr>
            <w:tcW w:w="5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Средства художественной выразительности (композиция, цвет, форма, размер, тон, светотень, симметрия) в работах мастеров. Мир профессий. Мастера и их профессии</w:t>
            </w:r>
          </w:p>
        </w:tc>
        <w:tc>
          <w:tcPr>
            <w:tcW w:w="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Технологии ручной обработки материалов. Конструирование и моделирование.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5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Технология и технологические операции ручной обработки материалов</w:t>
            </w:r>
          </w:p>
        </w:tc>
        <w:tc>
          <w:tcPr>
            <w:tcW w:w="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5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5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Элементы графической грамоты. Мир профессий</w:t>
            </w:r>
          </w:p>
        </w:tc>
        <w:tc>
          <w:tcPr>
            <w:tcW w:w="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5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5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355" w:hRule="atLeast"/>
          <w:trHeight w:val="144" w:hRule="atLeast"/>
        </w:trPr>
        <w:tc>
          <w:tcPr>
            <w:tcW w:w="5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Циркуль – чертежный (контрольно-измерительный) инструмент. Разметка круглых деталей циркулем</w:t>
            </w:r>
          </w:p>
        </w:tc>
        <w:tc>
          <w:tcPr>
            <w:tcW w:w="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Подвижное и неподвижное соединение деталей. Соединение деталей изделия</w:t>
            </w:r>
          </w:p>
        </w:tc>
        <w:tc>
          <w:tcPr>
            <w:tcW w:w="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Машины на службе у человека. Мир профессий</w:t>
            </w:r>
          </w:p>
        </w:tc>
        <w:tc>
          <w:tcPr>
            <w:tcW w:w="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5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Технология обработки текстильных материалов. Натуральные ткани. Основные свойства натуральных тканей. Мир профессий</w:t>
            </w:r>
          </w:p>
        </w:tc>
        <w:tc>
          <w:tcPr>
            <w:tcW w:w="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5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Итоговый контроль за год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5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Проверочная работа</w:t>
            </w:r>
          </w:p>
        </w:tc>
        <w:tc>
          <w:tcPr>
            <w:tcW w:w="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27"/>
        <w:gridCol w:w="2560"/>
        <w:gridCol w:w="1231"/>
        <w:gridCol w:w="2236"/>
        <w:gridCol w:w="2374"/>
        <w:gridCol w:w="1690"/>
        <w:gridCol w:w="2876"/>
      </w:tblGrid>
      <w:tr>
        <w:trPr>
          <w:trHeight w:val="300" w:hRule="atLeast"/>
          <w:trHeight w:val="144" w:hRule="atLeast"/>
        </w:trPr>
        <w:tc>
          <w:tcPr>
            <w:tcW w:w="43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81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8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01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Технологии, профессии и производства.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https://lesson.edu.ru/20/03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Информационно-коммуникационные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технологии</w:t>
            </w:r>
          </w:p>
        </w:tc>
      </w:tr>
      <w:tr>
        <w:trPr>
          <w:trHeight w:val="1770" w:hRule="atLeast"/>
          <w:trHeight w:val="144" w:hRule="atLeast"/>
        </w:trPr>
        <w:tc>
          <w:tcPr>
            <w:tcW w:w="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Современный информационный мир. Персональный компьютер (ПК) и его назначение</w:t>
            </w:r>
          </w:p>
        </w:tc>
        <w:tc>
          <w:tcPr>
            <w:tcW w:w="8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https://lesson.edu.ru/20/03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Технологии ручной обработки материалов</w:t>
            </w:r>
          </w:p>
        </w:tc>
      </w:tr>
      <w:tr>
        <w:trPr>
          <w:trHeight w:val="2970" w:hRule="atLeast"/>
          <w:trHeight w:val="144" w:hRule="atLeast"/>
        </w:trPr>
        <w:tc>
          <w:tcPr>
            <w:tcW w:w="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получения объемных рельефных форм и изображений. (технология обработки пластических масс, креповой бумаги, фольги). Мир профессий</w:t>
            </w:r>
          </w:p>
        </w:tc>
        <w:tc>
          <w:tcPr>
            <w:tcW w:w="8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https://lesson.edu.ru/20/03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получения объемных рельефных форм и изображений Фольга. Технология обработки фольги. Мир профессий</w:t>
            </w:r>
          </w:p>
        </w:tc>
        <w:tc>
          <w:tcPr>
            <w:tcW w:w="8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https://lesson.edu.ru/20/03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Архитектура и строительство. Гофрокартон. Его строение свойства, сферы использования. Мир профессий</w:t>
            </w:r>
          </w:p>
        </w:tc>
        <w:tc>
          <w:tcPr>
            <w:tcW w:w="8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https://lesson.edu.ru/20/03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Объемные формы деталей и изделий. Развертка. Чертеж развертки. Мир профессий</w:t>
            </w:r>
          </w:p>
        </w:tc>
        <w:tc>
          <w:tcPr>
            <w:tcW w:w="8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https://lesson.edu.ru/20/03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8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https://lesson.edu.ru/20/03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Пришивание пуговиц. Ремонт одежды</w:t>
            </w:r>
          </w:p>
        </w:tc>
        <w:tc>
          <w:tcPr>
            <w:tcW w:w="8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https://lesson.edu.ru/20/03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производства и профессии (история швейной машины или другое). Мир профессий</w:t>
            </w:r>
          </w:p>
        </w:tc>
        <w:tc>
          <w:tcPr>
            <w:tcW w:w="8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https://lesson.edu.ru/20/03</w:t>
              </w:r>
            </w:hyperlink>
          </w:p>
        </w:tc>
      </w:tr>
      <w:tr>
        <w:trPr>
          <w:trHeight w:val="31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Конструирование и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моделирование</w:t>
            </w:r>
          </w:p>
        </w:tc>
      </w:tr>
      <w:tr>
        <w:trPr>
          <w:trHeight w:val="2715" w:hRule="atLeast"/>
          <w:trHeight w:val="144" w:hRule="atLeast"/>
        </w:trPr>
        <w:tc>
          <w:tcPr>
            <w:tcW w:w="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изделий из разных материалов, в том числе наборов «Конструктор» по заданным условиям. Мир профессий</w:t>
            </w:r>
          </w:p>
        </w:tc>
        <w:tc>
          <w:tcPr>
            <w:tcW w:w="8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https://lesson.edu.ru/20/03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Итоговый контроль за год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Проверочная работа</w:t>
            </w:r>
          </w:p>
        </w:tc>
        <w:tc>
          <w:tcPr>
            <w:tcW w:w="8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https://lesson.edu.ru/20/03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97"/>
        <w:gridCol w:w="2880"/>
        <w:gridCol w:w="1177"/>
        <w:gridCol w:w="2172"/>
        <w:gridCol w:w="2315"/>
        <w:gridCol w:w="1640"/>
        <w:gridCol w:w="2813"/>
      </w:tblGrid>
      <w:tr>
        <w:trPr>
          <w:trHeight w:val="300" w:hRule="atLeast"/>
          <w:trHeight w:val="144" w:hRule="atLeast"/>
        </w:trPr>
        <w:tc>
          <w:tcPr>
            <w:tcW w:w="41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16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4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6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Технологии, профессии и производства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4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Технологии, профессии и производства. Современные производства и профессии</w:t>
            </w:r>
          </w:p>
        </w:tc>
        <w:tc>
          <w:tcPr>
            <w:tcW w:w="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Информационно-коммуникационные технологии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Информационно-коммуникационные технологии</w:t>
            </w:r>
          </w:p>
        </w:tc>
        <w:tc>
          <w:tcPr>
            <w:tcW w:w="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Конструирование и моделирование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робототехнических моделей</w:t>
            </w:r>
          </w:p>
        </w:tc>
        <w:tc>
          <w:tcPr>
            <w:tcW w:w="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Технологии ручной обработки материалов. Конструирование и моделирование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сложных изделий из бумаги и картона</w:t>
            </w:r>
          </w:p>
        </w:tc>
        <w:tc>
          <w:tcPr>
            <w:tcW w:w="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объемных изделий из разверток</w:t>
            </w:r>
          </w:p>
        </w:tc>
        <w:tc>
          <w:tcPr>
            <w:tcW w:w="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https://lesson.edu.ru/20/04</w:t>
              </w:r>
            </w:hyperlink>
          </w:p>
        </w:tc>
      </w:tr>
      <w:tr>
        <w:trPr>
          <w:trHeight w:val="1620" w:hRule="atLeast"/>
          <w:trHeight w:val="144" w:hRule="atLeast"/>
        </w:trPr>
        <w:tc>
          <w:tcPr>
            <w:tcW w:w="4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Интерьеры разных времен. Декор интерьера. Мир профессий</w:t>
            </w:r>
          </w:p>
        </w:tc>
        <w:tc>
          <w:tcPr>
            <w:tcW w:w="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Синтетические материалы. Мир профессий</w:t>
            </w:r>
          </w:p>
        </w:tc>
        <w:tc>
          <w:tcPr>
            <w:tcW w:w="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История одежды и текстильных материалов. Мир профессий</w:t>
            </w:r>
          </w:p>
        </w:tc>
        <w:tc>
          <w:tcPr>
            <w:tcW w:w="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https://lesson.edu.ru/20/04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и моделирование. Конструирование изделий из разных материалов, в том числе наборов «Конструктор» по заданным условиям</w:t>
            </w:r>
          </w:p>
        </w:tc>
        <w:tc>
          <w:tcPr>
            <w:tcW w:w="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Итоговый контроль за год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Подготовка портфолио. Проверочная работа</w:t>
            </w:r>
          </w:p>
        </w:tc>
        <w:tc>
          <w:tcPr>
            <w:tcW w:w="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58155870" w:id="14"/>
    <w:p>
      <w:pPr>
        <w:sectPr>
          <w:pgSz w:w="16383" w:h="11906" w:orient="landscape"/>
        </w:sectPr>
      </w:pPr>
    </w:p>
    <w:bookmarkEnd w:id="14"/>
    <w:bookmarkEnd w:id="13"/>
    <w:bookmarkStart w:name="block-58155875" w:id="15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ПОУРОЧНОЕ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56"/>
        <w:gridCol w:w="2720"/>
        <w:gridCol w:w="1214"/>
        <w:gridCol w:w="2217"/>
        <w:gridCol w:w="2356"/>
        <w:gridCol w:w="1674"/>
        <w:gridCol w:w="2857"/>
      </w:tblGrid>
      <w:tr>
        <w:trPr>
          <w:trHeight w:val="300" w:hRule="atLeast"/>
          <w:trHeight w:val="144" w:hRule="atLeast"/>
        </w:trPr>
        <w:tc>
          <w:tcPr>
            <w:tcW w:w="3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вокруг нас (природный и рукотворный)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Техника на службе человека (в воздухе, на земле и на воде)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Традиции и праздники народов России, ремёсла, обычаи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Профессии, связанные с изучаемыми материалами и производствами. Профессии сферы обслуживания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84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Природа и творчество. Природные материалы. Сбор листьев и способы их засушивания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Семена разных растений. Составление композиций из семян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«композиция». Центровая композиция. Точечное наклеивание листьев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«Орнамент». Разновидности композиций, Композиция в полосе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Материалы для лепки (пластилин, пластические массы). Свойства пластических масс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Изделие. Основа и детали изделия. Понятие «технология»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Формообразование деталей изделия из пластилина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Объемная композиция. Групповая творческая работа – проект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Бумага. Ее основные свойства. Виды бумаги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0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Картон. Его основные свойства. Виды картона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Сгибание и складывание бумаги. (Cоставление композиций из несложной сложенной детали)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Складывание бумажной детали гармошкой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Режущий инструмент ножницы. Их назначение, конструкция. Правила пользования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Приемы резания ножницами по прямой, кривой и ломаной линиям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Резаная аппликация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Шаблон – приспособление для разметки деталей. Разметка по шаблону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Разметка по шаблону и вырезание нескольких деталей из бумаги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Преобразование правильных форм в неправильные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композиций из деталей разных форм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Изготовление деталей по шаблону из тонкого картона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0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представление о тканях и нитках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Строчка прямого стежка, ее варианты – перевивы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Выставка работ. Итоговое занятие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33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40"/>
        <w:gridCol w:w="2880"/>
        <w:gridCol w:w="1187"/>
        <w:gridCol w:w="2185"/>
        <w:gridCol w:w="2327"/>
        <w:gridCol w:w="1650"/>
        <w:gridCol w:w="2825"/>
      </w:tblGrid>
      <w:tr>
        <w:trPr>
          <w:trHeight w:val="300" w:hRule="atLeast"/>
          <w:trHeight w:val="144" w:hRule="atLeast"/>
        </w:trPr>
        <w:tc>
          <w:tcPr>
            <w:tcW w:w="37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16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Мастера и их профессии. Повторение и обобщение пройденного в первом классе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Средства художественной выразительности: цвет, форма, размер. Общее представление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Средства художественной выразительности: цвет в композиции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530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цветочных композиций (центральная, вертикальная, горизонтальная)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Биговка – способ сгибания тонкого картона и плотных видов бумаги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Биговка по кривым линиям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складной открытки со вставкой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усложненных изделий из бумаги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усложненных изделий из бумаги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6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Циркуль. Его назначение, конструкция, приемы работы. Круг, окружность, радиус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Чертеж круга. Деление круглых деталей на части. Получение секторов из круга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Подвижное и соединение деталей. Шарнир. Соединение деталей на шпильку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Подвижное соединение деталей шарнирна проволоку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Шарнирный механизм по типу игрушки-дергунчик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«Щелевой замок» - способ разъемного соединения деталей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Разъемное соединение вращающихся деталей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Транспорт и машины специального назначения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Макет автомобиля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Натуральные ткани, трикотажное полотно, нетканые материалы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ниток. Их назначение, использование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070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Строчка косого стежка. Назначение. Безузелковое закрепление нитки на ткани. Зашивания разреза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Разметка и выкраивание прямоугольного швейного изделия. Отделка вышивкой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Сборка, сшивание швейного изделия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Итоговый контроль за год (проверочная работа)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72"/>
        <w:gridCol w:w="2560"/>
        <w:gridCol w:w="1242"/>
        <w:gridCol w:w="2248"/>
        <w:gridCol w:w="2385"/>
        <w:gridCol w:w="1699"/>
        <w:gridCol w:w="2888"/>
      </w:tblGrid>
      <w:tr>
        <w:trPr>
          <w:trHeight w:val="300" w:hRule="atLeast"/>
          <w:trHeight w:val="144" w:hRule="atLeast"/>
        </w:trPr>
        <w:tc>
          <w:tcPr>
            <w:tcW w:w="40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81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Технологии, профессии и производства. Повторение и обобщение пройденного во втором классе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https://m.edsoo.ru/713ab6b7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Знакомимся с компьютером. Назначение, основные устройства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https://m.edsoo.ru/89c519cc</w:t>
              </w:r>
            </w:hyperlink>
          </w:p>
        </w:tc>
      </w:tr>
      <w:tr>
        <w:trPr>
          <w:trHeight w:val="2280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https://m.edsoo.ru/067b4226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с текстовой программой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https://m.edsoo.ru/140524a8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работает скульптор. Скульптуры разных времен и народов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https://m.edsoo.ru/1d0065f8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Рельеф. Придание поверхности фактуры и объема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https://m.edsoo.ru/f5d9725c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работает художник-декоратор. Материалы художника, художественные технологии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https://m.edsoo.ru/589b0115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Свойства креповой бумаги. Способы получение объемных форм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https://m.edsoo.ru/1a92e981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получения объемных рельефных форм и изображений Фольга. Технология обработки фольги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https://m.edsoo.ru/302e0704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Архитектура и строительство. Гофрокартон. Его строение свойства, сферы использования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https://m.edsoo.ru/c2e5fd16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Плоские и объемные формы деталей и изделий. Развертка. Чертеж развертки. Рицовка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https://m.edsoo.ru/8302f69b</w:t>
              </w:r>
            </w:hyperlink>
          </w:p>
        </w:tc>
      </w:tr>
      <w:tr>
        <w:trPr>
          <w:trHeight w:val="28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Плоские и объемные формы деталей и изделий. Развертка. Чертеж развертки. Рицовка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Развертка коробки с крышкой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Оклеивание деталей коробки с крышкой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https://m.edsoo.ru/63a3f74d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https://m.edsoo.ru/19caeea5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https://m.edsoo.ru/a41333b7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Строчка косого стежка (крестик, стебельчатая). Узелковое закрепление нитки на ткани. Изготовление швейного изделия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https://m.edsoo.ru/5c174679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Строчка косого стежка (крестик, стебельчатая). Узелковое закрепление нитки на ткани. Изготовление швейного изделия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https://m.edsoo.ru/8c98d179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Строчка петельного стежка и ее варианты. Изготовление многодетального швейного изделия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https://m.edsoo.ru/b3c19427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Строчка петельного стежка и ее варианты. Изготовление многодетального швейного изделия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https://m.edsoo.ru/f94dc1a1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Пришивание пуговиц. Ремонт одежды. Конструирование и изготовление изделия (из нетканого полотна) с отделкой пуговицей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https://m.edsoo.ru/430736bb</w:t>
              </w:r>
            </w:hyperlink>
          </w:p>
        </w:tc>
      </w:tr>
      <w:tr>
        <w:trPr>
          <w:trHeight w:val="193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https://m.edsoo.ru/3ad2a050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https://m.edsoo.ru/d76e609c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Пришивание бусины на швейное изделие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https://m.edsoo.ru/7ff3b68a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Пришивание бусины на швейное изделие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https://m.edsoo.ru/c9d99bec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Подвижное и неподвижное соединение деталей из деталей наборов конструктора. Профессии технической, инженерной направленности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https://m.edsoo.ru/f4472846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моделей с подвижным и неподвижным соединением из деталей набора конструктора или из разных материалов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450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Простые механизмы. Рычаг. Конструирование моделей качелей из деталей наборов конструктора или из разных материалов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240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Простые механизмы. Ножничный механизм. Конструирование моделей с ножничным механизмом из деталей набора конструктора или из разных материалов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модели робота из деталей набора конструктора или из разных материалов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https://m.edsoo.ru/9cad9a08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модели транспортного робота из деталей набора конструктора или из разных материалов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Итоговый контроль за год (проверочная работа)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56"/>
        <w:gridCol w:w="2720"/>
        <w:gridCol w:w="1214"/>
        <w:gridCol w:w="2217"/>
        <w:gridCol w:w="2356"/>
        <w:gridCol w:w="1674"/>
        <w:gridCol w:w="2857"/>
      </w:tblGrid>
      <w:tr>
        <w:trPr>
          <w:trHeight w:val="300" w:hRule="atLeast"/>
          <w:trHeight w:val="144" w:hRule="atLeast"/>
        </w:trPr>
        <w:tc>
          <w:tcPr>
            <w:tcW w:w="3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изученного в 3 классе. Современные синтетические материалы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https://m.edsoo.ru/ec351bda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производства и профессии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Информация. Сеть Интернет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Графический редактор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53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Групповой проект в рамках изучаемой тематики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Робототехника. Виды роботов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робота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Электронные устройства. Контроллер, двигатель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https://m.edsoo.ru/a74007cd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Испытания и презентация робота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сложной открытки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https://m.edsoo.ru/e2322cd2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сложных изделий из бумаги и картона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объемного изделия военной тематики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https://m.edsoo.ru/11599dcf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объемного изделия – подарок женщине, девочке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https://m.edsoo.ru/9976e9e2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форм деталей объемных изделий. Изменение размеров деталей развертки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https://m.edsoo.ru/341c8aaf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Построение развертки с помощью линейки и циркуля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https://m.edsoo.ru/ceccf420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Построение развертки многогранной пирамиды циркулем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https://m.edsoo.ru/52a8a4f9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Декор интерьера. Художественная техника декупаж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https://m.edsoo.ru/c3d5b73e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Природные мотивы в декоре интерьера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https://m.edsoo.ru/d4ef9152</w:t>
              </w:r>
            </w:hyperlink>
          </w:p>
        </w:tc>
      </w:tr>
      <w:tr>
        <w:trPr>
          <w:trHeight w:val="324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и моделирование изделий из различных материалов. Подвижное соединение деталей на проволоку (толстую нитку)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https://m.edsoo.ru/d51dd163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Полимеры. Виды полимерных материалов, их свойства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https://m.edsoo.ru/90a79dd6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Технология обработки полимерных материалов (на выбор)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https://m.edsoo.ru/0af65b52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сложных форм из пластиковых трубочек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https://m.edsoo.ru/6929ee2c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https://m.edsoo.ru/26725911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Синтетические ткани, их свойства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https://m.edsoo.ru/ea8eeadb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https://m.edsoo.ru/f05deee5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 драпировки тканей. Исторический костюм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https://m.edsoo.ru/6888977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53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Строчка крестообразного стежка. Строчка петлеобразного стежка. Аксессуары в одежде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https://m.edsoo.ru/a75d3c7f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Строчка крестообразного стежка. Строчка петлеобразного стежка. Аксессуары в одежде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https://m.edsoo.ru/dccd97ad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Конструкция «пружина» из полос картона или металлических деталей наборов конструктора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https://m.edsoo.ru/23d6c953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Конструкции с ножничным механизмом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Конструкция с рычажным механизмом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Подготовка портфолио. Проверочная работа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58155875" w:id="16"/>
    <w:p>
      <w:pPr>
        <w:sectPr>
          <w:pgSz w:w="16383" w:h="11906" w:orient="landscape"/>
        </w:sectPr>
      </w:pPr>
    </w:p>
    <w:bookmarkEnd w:id="16"/>
    <w:bookmarkEnd w:id="15"/>
    <w:bookmarkStart w:name="block-58155876" w:id="17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ОБЯЗАТЕЛЬНЫЕ УЧЕБНЫЕ МАТЕРИАЛЫ ДЛЯ УЧЕНИКА</w:t>
      </w:r>
    </w:p>
    <w:p>
      <w:pPr>
        <w:spacing w:before="0" w:after="0" w:line="480"/>
        <w:ind w:left="120"/>
        <w:jc w:val="left"/>
      </w:pPr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МЕТОДИЧЕСКИЕ МАТЕРИАЛЫ ДЛЯ УЧИТЕЛЯ</w:t>
      </w:r>
    </w:p>
    <w:p>
      <w:pPr>
        <w:spacing w:before="0" w:after="0" w:line="480"/>
        <w:ind w:left="120"/>
        <w:jc w:val="left"/>
      </w:pPr>
      <w:bookmarkStart w:name="0ffefc5c-f9fc-44a3-a446-5fc8622ad11a" w:id="18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Методические рекомендации для учителей при реализации учебного предмета «Труд (технология)» https://uchitel.club/fgos/fgos-tehnologiya. </w:t>
      </w:r>
      <w:bookmarkEnd w:id="18"/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ЦИФРОВЫЕ ОБРАЗОВАТЕЛЬНЫЕ РЕСУРСЫ И РЕСУРСЫ СЕТИ ИНТЕРНЕТ</w:t>
      </w:r>
    </w:p>
    <w:p>
      <w:pPr>
        <w:spacing w:before="0" w:after="0" w:line="480"/>
        <w:ind w:left="120"/>
        <w:jc w:val="left"/>
      </w:pPr>
    </w:p>
    <w:bookmarkStart w:name="block-58155876" w:id="19"/>
    <w:p>
      <w:pPr>
        <w:sectPr>
          <w:pgSz w:w="11906" w:h="16383" w:orient="portrait"/>
        </w:sectPr>
      </w:pPr>
    </w:p>
    <w:bookmarkEnd w:id="19"/>
    <w:bookmarkEnd w:id="17"/>
    <w:sectPr>
      <w:pgSz w:w="11907" w:h="16839" w:code="9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/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numbering.xml" Type="http://schemas.openxmlformats.org/officeDocument/2006/relationships/numbering" Id="rId3"/>
    <Relationship TargetMode="External" Target="https://lesson.edu.ru/20/03" Type="http://schemas.openxmlformats.org/officeDocument/2006/relationships/hyperlink" Id="rId4"/>
    <Relationship TargetMode="External" Target="https://lesson.edu.ru/20/03" Type="http://schemas.openxmlformats.org/officeDocument/2006/relationships/hyperlink" Id="rId5"/>
    <Relationship TargetMode="External" Target="https://lesson.edu.ru/20/03" Type="http://schemas.openxmlformats.org/officeDocument/2006/relationships/hyperlink" Id="rId6"/>
    <Relationship TargetMode="External" Target="https://lesson.edu.ru/20/03" Type="http://schemas.openxmlformats.org/officeDocument/2006/relationships/hyperlink" Id="rId7"/>
    <Relationship TargetMode="External" Target="https://lesson.edu.ru/20/03" Type="http://schemas.openxmlformats.org/officeDocument/2006/relationships/hyperlink" Id="rId8"/>
    <Relationship TargetMode="External" Target="https://lesson.edu.ru/20/03" Type="http://schemas.openxmlformats.org/officeDocument/2006/relationships/hyperlink" Id="rId9"/>
    <Relationship TargetMode="External" Target="https://lesson.edu.ru/20/03" Type="http://schemas.openxmlformats.org/officeDocument/2006/relationships/hyperlink" Id="rId10"/>
    <Relationship TargetMode="External" Target="https://lesson.edu.ru/20/03" Type="http://schemas.openxmlformats.org/officeDocument/2006/relationships/hyperlink" Id="rId11"/>
    <Relationship TargetMode="External" Target="https://lesson.edu.ru/20/03" Type="http://schemas.openxmlformats.org/officeDocument/2006/relationships/hyperlink" Id="rId12"/>
    <Relationship TargetMode="External" Target="https://lesson.edu.ru/20/03" Type="http://schemas.openxmlformats.org/officeDocument/2006/relationships/hyperlink" Id="rId13"/>
    <Relationship TargetMode="External" Target="https://lesson.edu.ru/20/03" Type="http://schemas.openxmlformats.org/officeDocument/2006/relationships/hyperlink" Id="rId14"/>
    <Relationship TargetMode="External" Target="https://lesson.edu.ru/20/04" Type="http://schemas.openxmlformats.org/officeDocument/2006/relationships/hyperlink" Id="rId15"/>
    <Relationship TargetMode="External" Target="https://lesson.edu.ru/20/04" Type="http://schemas.openxmlformats.org/officeDocument/2006/relationships/hyperlink" Id="rId16"/>
    <Relationship TargetMode="External" Target="https://lesson.edu.ru/20/04" Type="http://schemas.openxmlformats.org/officeDocument/2006/relationships/hyperlink" Id="rId17"/>
    <Relationship TargetMode="External" Target="https://lesson.edu.ru/20/04" Type="http://schemas.openxmlformats.org/officeDocument/2006/relationships/hyperlink" Id="rId18"/>
    <Relationship TargetMode="External" Target="https://lesson.edu.ru/20/04" Type="http://schemas.openxmlformats.org/officeDocument/2006/relationships/hyperlink" Id="rId19"/>
    <Relationship TargetMode="External" Target="https://lesson.edu.ru/20/04" Type="http://schemas.openxmlformats.org/officeDocument/2006/relationships/hyperlink" Id="rId20"/>
    <Relationship TargetMode="External" Target="https://lesson.edu.ru/20/04" Type="http://schemas.openxmlformats.org/officeDocument/2006/relationships/hyperlink" Id="rId21"/>
    <Relationship TargetMode="External" Target="https://lesson.edu.ru/20/04" Type="http://schemas.openxmlformats.org/officeDocument/2006/relationships/hyperlink" Id="rId22"/>
    <Relationship TargetMode="External" Target="https://lesson.edu.ru/20/04" Type="http://schemas.openxmlformats.org/officeDocument/2006/relationships/hyperlink" Id="rId23"/>
    <Relationship TargetMode="External" Target="https://lesson.edu.ru/20/04" Type="http://schemas.openxmlformats.org/officeDocument/2006/relationships/hyperlink" Id="rId24"/>
    <Relationship TargetMode="External" Target="https://m.edsoo.ru/713ab6b7" Type="http://schemas.openxmlformats.org/officeDocument/2006/relationships/hyperlink" Id="rId25"/>
    <Relationship TargetMode="External" Target="https://m.edsoo.ru/89c519cc" Type="http://schemas.openxmlformats.org/officeDocument/2006/relationships/hyperlink" Id="rId26"/>
    <Relationship TargetMode="External" Target="https://m.edsoo.ru/067b4226" Type="http://schemas.openxmlformats.org/officeDocument/2006/relationships/hyperlink" Id="rId27"/>
    <Relationship TargetMode="External" Target="https://m.edsoo.ru/140524a8" Type="http://schemas.openxmlformats.org/officeDocument/2006/relationships/hyperlink" Id="rId28"/>
    <Relationship TargetMode="External" Target="https://m.edsoo.ru/1d0065f8" Type="http://schemas.openxmlformats.org/officeDocument/2006/relationships/hyperlink" Id="rId29"/>
    <Relationship TargetMode="External" Target="https://m.edsoo.ru/f5d9725c" Type="http://schemas.openxmlformats.org/officeDocument/2006/relationships/hyperlink" Id="rId30"/>
    <Relationship TargetMode="External" Target="https://m.edsoo.ru/589b0115" Type="http://schemas.openxmlformats.org/officeDocument/2006/relationships/hyperlink" Id="rId31"/>
    <Relationship TargetMode="External" Target="https://m.edsoo.ru/1a92e981" Type="http://schemas.openxmlformats.org/officeDocument/2006/relationships/hyperlink" Id="rId32"/>
    <Relationship TargetMode="External" Target="https://m.edsoo.ru/302e0704" Type="http://schemas.openxmlformats.org/officeDocument/2006/relationships/hyperlink" Id="rId33"/>
    <Relationship TargetMode="External" Target="https://m.edsoo.ru/c2e5fd16" Type="http://schemas.openxmlformats.org/officeDocument/2006/relationships/hyperlink" Id="rId34"/>
    <Relationship TargetMode="External" Target="https://m.edsoo.ru/8302f69b" Type="http://schemas.openxmlformats.org/officeDocument/2006/relationships/hyperlink" Id="rId35"/>
    <Relationship TargetMode="External" Target="https://m.edsoo.ru/63a3f74d" Type="http://schemas.openxmlformats.org/officeDocument/2006/relationships/hyperlink" Id="rId36"/>
    <Relationship TargetMode="External" Target="https://m.edsoo.ru/19caeea5" Type="http://schemas.openxmlformats.org/officeDocument/2006/relationships/hyperlink" Id="rId37"/>
    <Relationship TargetMode="External" Target="https://m.edsoo.ru/a41333b7" Type="http://schemas.openxmlformats.org/officeDocument/2006/relationships/hyperlink" Id="rId38"/>
    <Relationship TargetMode="External" Target="https://m.edsoo.ru/5c174679" Type="http://schemas.openxmlformats.org/officeDocument/2006/relationships/hyperlink" Id="rId39"/>
    <Relationship TargetMode="External" Target="https://m.edsoo.ru/8c98d179" Type="http://schemas.openxmlformats.org/officeDocument/2006/relationships/hyperlink" Id="rId40"/>
    <Relationship TargetMode="External" Target="https://m.edsoo.ru/b3c19427" Type="http://schemas.openxmlformats.org/officeDocument/2006/relationships/hyperlink" Id="rId41"/>
    <Relationship TargetMode="External" Target="https://m.edsoo.ru/f94dc1a1" Type="http://schemas.openxmlformats.org/officeDocument/2006/relationships/hyperlink" Id="rId42"/>
    <Relationship TargetMode="External" Target="https://m.edsoo.ru/430736bb" Type="http://schemas.openxmlformats.org/officeDocument/2006/relationships/hyperlink" Id="rId43"/>
    <Relationship TargetMode="External" Target="https://m.edsoo.ru/3ad2a050" Type="http://schemas.openxmlformats.org/officeDocument/2006/relationships/hyperlink" Id="rId44"/>
    <Relationship TargetMode="External" Target="https://m.edsoo.ru/d76e609c" Type="http://schemas.openxmlformats.org/officeDocument/2006/relationships/hyperlink" Id="rId45"/>
    <Relationship TargetMode="External" Target="https://m.edsoo.ru/7ff3b68a" Type="http://schemas.openxmlformats.org/officeDocument/2006/relationships/hyperlink" Id="rId46"/>
    <Relationship TargetMode="External" Target="https://m.edsoo.ru/c9d99bec" Type="http://schemas.openxmlformats.org/officeDocument/2006/relationships/hyperlink" Id="rId47"/>
    <Relationship TargetMode="External" Target="https://m.edsoo.ru/f4472846" Type="http://schemas.openxmlformats.org/officeDocument/2006/relationships/hyperlink" Id="rId48"/>
    <Relationship TargetMode="External" Target="https://m.edsoo.ru/9cad9a08" Type="http://schemas.openxmlformats.org/officeDocument/2006/relationships/hyperlink" Id="rId49"/>
    <Relationship TargetMode="External" Target="https://m.edsoo.ru/ec351bda" Type="http://schemas.openxmlformats.org/officeDocument/2006/relationships/hyperlink" Id="rId50"/>
    <Relationship TargetMode="External" Target="https://m.edsoo.ru/a74007cd" Type="http://schemas.openxmlformats.org/officeDocument/2006/relationships/hyperlink" Id="rId51"/>
    <Relationship TargetMode="External" Target="https://m.edsoo.ru/e2322cd2" Type="http://schemas.openxmlformats.org/officeDocument/2006/relationships/hyperlink" Id="rId52"/>
    <Relationship TargetMode="External" Target="https://m.edsoo.ru/11599dcf" Type="http://schemas.openxmlformats.org/officeDocument/2006/relationships/hyperlink" Id="rId53"/>
    <Relationship TargetMode="External" Target="https://m.edsoo.ru/9976e9e2" Type="http://schemas.openxmlformats.org/officeDocument/2006/relationships/hyperlink" Id="rId54"/>
    <Relationship TargetMode="External" Target="https://m.edsoo.ru/341c8aaf" Type="http://schemas.openxmlformats.org/officeDocument/2006/relationships/hyperlink" Id="rId55"/>
    <Relationship TargetMode="External" Target="https://m.edsoo.ru/ceccf420" Type="http://schemas.openxmlformats.org/officeDocument/2006/relationships/hyperlink" Id="rId56"/>
    <Relationship TargetMode="External" Target="https://m.edsoo.ru/52a8a4f9" Type="http://schemas.openxmlformats.org/officeDocument/2006/relationships/hyperlink" Id="rId57"/>
    <Relationship TargetMode="External" Target="https://m.edsoo.ru/c3d5b73e" Type="http://schemas.openxmlformats.org/officeDocument/2006/relationships/hyperlink" Id="rId58"/>
    <Relationship TargetMode="External" Target="https://m.edsoo.ru/d4ef9152" Type="http://schemas.openxmlformats.org/officeDocument/2006/relationships/hyperlink" Id="rId59"/>
    <Relationship TargetMode="External" Target="https://m.edsoo.ru/d51dd163" Type="http://schemas.openxmlformats.org/officeDocument/2006/relationships/hyperlink" Id="rId60"/>
    <Relationship TargetMode="External" Target="https://m.edsoo.ru/90a79dd6" Type="http://schemas.openxmlformats.org/officeDocument/2006/relationships/hyperlink" Id="rId61"/>
    <Relationship TargetMode="External" Target="https://m.edsoo.ru/0af65b52" Type="http://schemas.openxmlformats.org/officeDocument/2006/relationships/hyperlink" Id="rId62"/>
    <Relationship TargetMode="External" Target="https://m.edsoo.ru/6929ee2c" Type="http://schemas.openxmlformats.org/officeDocument/2006/relationships/hyperlink" Id="rId63"/>
    <Relationship TargetMode="External" Target="https://m.edsoo.ru/26725911" Type="http://schemas.openxmlformats.org/officeDocument/2006/relationships/hyperlink" Id="rId64"/>
    <Relationship TargetMode="External" Target="https://m.edsoo.ru/ea8eeadb" Type="http://schemas.openxmlformats.org/officeDocument/2006/relationships/hyperlink" Id="rId65"/>
    <Relationship TargetMode="External" Target="https://m.edsoo.ru/f05deee5" Type="http://schemas.openxmlformats.org/officeDocument/2006/relationships/hyperlink" Id="rId66"/>
    <Relationship TargetMode="External" Target="https://m.edsoo.ru/6888977" Type="http://schemas.openxmlformats.org/officeDocument/2006/relationships/hyperlink" Id="rId67"/>
    <Relationship TargetMode="External" Target="https://m.edsoo.ru/a75d3c7f" Type="http://schemas.openxmlformats.org/officeDocument/2006/relationships/hyperlink" Id="rId68"/>
    <Relationship TargetMode="External" Target="https://m.edsoo.ru/dccd97ad" Type="http://schemas.openxmlformats.org/officeDocument/2006/relationships/hyperlink" Id="rId69"/>
    <Relationship TargetMode="External" Target="https://m.edsoo.ru/23d6c953" Type="http://schemas.openxmlformats.org/officeDocument/2006/relationships/hyperlink" Id="rId7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